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480000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84618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5038859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645074" name="58ff89e0-2670-11f0-ba08-ed829c4ba1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171293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474094" name="6a0c0290-2670-11f0-a847-d3c92e988ce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/ Wohnzimmer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406991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286144" name="7be4f300-2670-11f0-95a2-4f6951f66f0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6564610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743077" name="a42116f0-2670-11f0-9cce-a9afa5fda57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Balkon WHG rechts + mitte </w:t>
            </w:r>
          </w:p>
          <w:p>
            <w:pPr>
              <w:spacing w:before="0" w:after="0" w:line="240" w:lineRule="auto"/>
            </w:pPr>
            <w:r>
              <w:t>OG +1.OG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66622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80345" name="b8cfe3b0-2670-11f0-b606-1d72f7418ed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930643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520142" name="f98040d0-2670-11f0-8588-8f54bfe9781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132272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437282" name="142d7a10-2671-11f0-ba89-a77148285d5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2864445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420331" name="27d1b4a0-2671-11f0-ae60-8325f6ab5d6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118459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666323" name="3e8c7e00-2671-11f0-be8a-51c3a8f219f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19464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798378" name="b19d4780-2671-11f0-8688-85af4b3ad20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55829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294130" name="c3f92390-2671-11f0-8d5b-fd09a29b431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9771464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091472" name="54833a70-2679-11f0-89d5-bde14bec464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036694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364430" name="703f99c0-2679-11f0-b948-83e913dd86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47507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073345" name="9caa9a50-2679-11f0-80cf-fb04c31233a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424124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235542" name="c19cea70-2679-11f0-9b0d-3913891f51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09869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113710" name="db3e8010-2679-11f0-84f0-210924a55b9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6469385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618644" name="f3f874d0-2679-11f0-811c-6916460cece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9964479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83291" name="17fae6b0-267a-11f0-8b3f-b75a76d13fd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6375591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328329" name="30047730-267a-11f0-8170-db7aafe5514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967878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07404" name="3cbde210-267d-11f0-96a3-c3b5861bf88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Balkon WHG links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4761068" name="6d5e2f40-267a-11f0-b907-01ee02fbd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162981" name="6d5e2f40-267a-11f0-b907-01ee02fbd9d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2531719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909131" name="51afd250-267d-11f0-958e-f3acac96ea6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7096216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671075" name="6f9e7af0-267d-11f0-81ad-11851b780cb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Wohnzimner / Gang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779264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690201" name="90290420-267d-11f0-9436-6b6b49f749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8685371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62847" name="aaabaaf0-267d-11f0-9cf8-8d479f9dc32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963386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090287" name="bd0ae260-267d-11f0-81b1-79c05c7f98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724404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2085" name="ca192b60-267d-11f0-97fa-a3c83345c3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546587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098991" name="e33cb760-267d-11f0-81d0-ab13eab2c9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7615572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403224" name="f5d0ba70-267d-11f0-bf44-e5901308143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Schlafzimmer WHG Mitte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159511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427116" name="108df940-267e-11f0-8c9e-2b296889224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Küche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982304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26219" name="cbf006e0-2680-11f0-a06b-a1851a26c37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Küche / Dusche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195335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254418" name="eb25d580-2680-11f0-af9a-89c927c5aa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8237493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838943" name="14167c60-2681-11f0-a571-ff50d3d2769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Küche / Esszimmer / Gang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0497234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098100" name="2f6fd420-2681-11f0-bc2d-43ce516ecc5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Dusche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954950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459402" name="496afb70-2681-11f0-b059-137ca723b0d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418503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310832" name="683e37b0-2681-11f0-8a96-d5215f5ac46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815426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560960" name="8028ce80-2681-11f0-b0ce-895aee5a95e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264397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962305" name="9560c870-2681-11f0-8def-2b8d8782e6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Bad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593617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36369" name="a2804f80-2681-11f0-b293-333a2a9b0c9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Wohnzimner WHG links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2002481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23457" name="c2177800-2681-11f0-9b91-6f2cde74167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Schlafzimner WHG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365692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308959" name="d9f19410-2681-11f0-9f0c-f32e91b1568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Dusche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8703391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956697" name="7f6f5040-2686-11f0-aa15-e3a469c3322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885804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5177" name="b2b3b400-2686-11f0-93a0-ff5ba345507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Wohnzimmer / Treppenhsus/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882348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517734" name="da0f14e0-2686-11f0-8b47-ed16a358d1a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Wohnzimmer / Küche / Gang 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867146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538905" name="ba983e40-2689-11f0-9d82-2b5b292f4c0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3564944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450570" name="e82af5f0-2689-11f0-ac33-2391e860a93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545094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456599" name="fa59ce90-2689-11f0-a5fd-b3865ebf812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Bad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454577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492204" name="0be69ad0-268a-11f0-a25d-f3f209dd00d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Schlafzimmer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7705523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26120" name="21a81010-268a-11f0-8037-81f713139b9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Küche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7487450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66860" name="50682430-268a-11f0-a914-4f45b1a4518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Esszimmer WHG rechts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6863184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146647" name="6b761b10-268a-11f0-9498-75a555d1045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3499146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420872" name="4f0431f0-268b-11f0-9b23-078693cd29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 UG - 2 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806050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64573" name="7614f540-268b-11f0-a741-9d8ea3dfcd5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143721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540004" name="e5d497f0-268b-11f0-91b4-233569a7470b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7687740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0320" name="fb291a90-268b-11f0-b446-8395bee55f3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6166358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72729" name="50d6b290-268c-11f0-a25e-e1fb5dd4322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517665" name="70f90410-268c-11f0-817d-416f64146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090630" name="70f90410-268c-11f0-817d-416f64146cf8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4999195" name="730ef650-268d-11f0-a78b-dd7e9cd90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086877" name="730ef650-268d-11f0-a78b-dd7e9cd9059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976704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086004" name="0e91f270-268f-11f0-856b-75c5f5da5188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081346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703466" name="184e5150-268f-11f0-8594-d1e97e07acd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VM-62</w:t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973277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281063" name="78bb8760-268f-11f0-9d4c-f99e1303422b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715585" name="a60687b0-268f-11f0-9b7f-4facb241f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650190" name="a60687b0-268f-11f0-9b7f-4facb241fd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8536657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80878" name="fe187580-268f-11f0-970a-59641b1c07a6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VM-65</w:t>
            </w:r>
          </w:p>
        </w:tc>
        <w:tc>
          <w:p>
            <w:pPr>
              <w:spacing w:before="0" w:after="0" w:line="240" w:lineRule="auto"/>
            </w:pPr>
            <w:r>
              <w:t>Gatage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802576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25775" name="2bf36450-2691-11f0-a7ca-4db7cb810aac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389416" name="47268be0-2690-11f0-b8ee-d54715ec6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853346" name="47268be0-2690-11f0-b8ee-d54715ec65e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VM-67</w:t>
            </w:r>
          </w:p>
        </w:tc>
        <w:tc>
          <w:p>
            <w:pPr>
              <w:spacing w:before="0" w:after="0" w:line="240" w:lineRule="auto"/>
            </w:pPr>
            <w:r>
              <w:t>Halle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099100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089656" name="8ce06e30-2690-11f0-8d92-ad1f6a4a3b5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7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footer.xml" Type="http://schemas.openxmlformats.org/officeDocument/2006/relationships/footer" Id="rId7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